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4188056" name="62ff9c90-1090-11f1-831c-4f486a750a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282341" name="62ff9c90-1090-11f1-831c-4f486a750ab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6935660" name="661e8fd0-1090-11f1-831c-4f486a750a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267780" name="661e8fd0-1090-11f1-831c-4f486a750ab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Lüftungsrohr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Lüftungsrohr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1534343" name="78cb7210-1090-11f1-831c-4f486a750a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1143782" name="78cb7210-1090-11f1-831c-4f486a750ab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34663509" name="7cb5a490-1090-11f1-831c-4f486a750a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761559" name="7cb5a490-1090-11f1-831c-4f486a750ab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Halsgasse 23, 8640 Rapperswil-Jona</w:t>
          </w:r>
        </w:p>
        <w:p>
          <w:pPr>
            <w:spacing w:before="0" w:after="0"/>
          </w:pPr>
          <w:r>
            <w:t>740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